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1C9CD" w14:textId="0CF7C821" w:rsidR="006C7288" w:rsidRPr="006C7288" w:rsidRDefault="006C7288" w:rsidP="006C7288">
      <w:pPr>
        <w:pageBreakBefore/>
        <w:spacing w:after="660" w:line="300" w:lineRule="atLeast"/>
        <w:ind w:left="-284" w:hanging="1417"/>
        <w:outlineLvl w:val="0"/>
        <w:rPr>
          <w:rFonts w:ascii="Verdana" w:eastAsia="DejaVu Sans" w:hAnsi="Verdana" w:cs="Times New Roman"/>
          <w:color w:val="000000"/>
          <w:sz w:val="24"/>
          <w:lang w:eastAsia="nl-NL"/>
        </w:rPr>
      </w:pPr>
      <w:bookmarkStart w:id="0" w:name="_Toc496111702"/>
      <w:bookmarkStart w:id="1" w:name="_Toc208572282"/>
      <w:bookmarkStart w:id="2" w:name="bwkopBijlage_F"/>
      <w:r>
        <w:rPr>
          <w:rFonts w:ascii="Verdana" w:eastAsia="DejaVu Sans" w:hAnsi="Verdana" w:cs="Times New Roman"/>
          <w:color w:val="000000"/>
          <w:sz w:val="24"/>
          <w:lang w:eastAsia="nl-NL"/>
        </w:rPr>
        <w:t>Bijlage F</w:t>
      </w:r>
      <w:r>
        <w:rPr>
          <w:rFonts w:ascii="Verdana" w:eastAsia="DejaVu Sans" w:hAnsi="Verdana" w:cs="Times New Roman"/>
          <w:color w:val="000000"/>
          <w:sz w:val="24"/>
          <w:lang w:eastAsia="nl-NL"/>
        </w:rPr>
        <w:tab/>
      </w:r>
      <w:r>
        <w:rPr>
          <w:rFonts w:ascii="Verdana" w:eastAsia="DejaVu Sans" w:hAnsi="Verdana" w:cs="Times New Roman"/>
          <w:color w:val="000000"/>
          <w:sz w:val="24"/>
          <w:lang w:eastAsia="nl-NL"/>
        </w:rPr>
        <w:tab/>
      </w:r>
      <w:r w:rsidRPr="006C7288">
        <w:rPr>
          <w:rFonts w:ascii="Verdana" w:eastAsia="DejaVu Sans" w:hAnsi="Verdana" w:cs="Times New Roman"/>
          <w:color w:val="000000"/>
          <w:sz w:val="24"/>
          <w:lang w:eastAsia="nl-NL"/>
        </w:rPr>
        <w:t>Selectie</w:t>
      </w:r>
      <w:bookmarkEnd w:id="0"/>
      <w:bookmarkEnd w:id="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59"/>
        <w:gridCol w:w="2105"/>
        <w:gridCol w:w="1725"/>
      </w:tblGrid>
      <w:tr w:rsidR="006C7288" w:rsidRPr="006C7288" w14:paraId="1FE3BC4C" w14:textId="77777777" w:rsidTr="006C7288">
        <w:trPr>
          <w:cantSplit/>
        </w:trPr>
        <w:tc>
          <w:tcPr>
            <w:tcW w:w="8289" w:type="dxa"/>
            <w:gridSpan w:val="3"/>
          </w:tcPr>
          <w:p w14:paraId="35478182"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Cs/>
                <w:color w:val="000000"/>
              </w:rPr>
            </w:pPr>
            <w:bookmarkStart w:id="3" w:name="bwBijl_F_GG0_uit_NO_CD_blok_1"/>
            <w:bookmarkEnd w:id="2"/>
          </w:p>
          <w:p w14:paraId="13402F5F" w14:textId="77777777" w:rsidR="006C7288" w:rsidRPr="006C7288" w:rsidRDefault="006C7288" w:rsidP="006C7288">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Cs/>
                <w:color w:val="000000"/>
              </w:rPr>
            </w:pPr>
            <w:r w:rsidRPr="006C7288">
              <w:rPr>
                <w:rFonts w:ascii="Verdana" w:eastAsia="Calibri" w:hAnsi="Verdana" w:cs="Lohit Hindi"/>
                <w:bCs/>
                <w:color w:val="000000"/>
              </w:rPr>
              <w:t>Zaaknummer</w:t>
            </w:r>
            <w:r w:rsidRPr="006C7288">
              <w:rPr>
                <w:rFonts w:ascii="Verdana" w:eastAsia="Calibri" w:hAnsi="Verdana" w:cs="Lohit Hindi"/>
                <w:bCs/>
                <w:color w:val="000000"/>
              </w:rPr>
              <w:tab/>
              <w:t xml:space="preserve">: </w:t>
            </w:r>
            <w:bookmarkStart w:id="4" w:name="bwBijl_F_GG0_uit_NO_CD"/>
            <w:r w:rsidRPr="006C7288">
              <w:rPr>
                <w:rFonts w:ascii="Verdana" w:eastAsia="Calibri" w:hAnsi="Verdana" w:cs="Lohit Hindi"/>
                <w:color w:val="000000"/>
              </w:rPr>
              <w:fldChar w:fldCharType="begin"/>
            </w:r>
            <w:r w:rsidRPr="006C7288">
              <w:rPr>
                <w:rFonts w:ascii="Verdana" w:eastAsia="Calibri" w:hAnsi="Verdana" w:cs="Lohit Hindi"/>
                <w:color w:val="000000"/>
              </w:rPr>
              <w:instrText xml:space="preserve"> DOCPROPERTY  PS_REFERENCE  \* MERGEFORMAT </w:instrText>
            </w:r>
            <w:r w:rsidRPr="006C7288">
              <w:rPr>
                <w:rFonts w:ascii="Verdana" w:eastAsia="Calibri" w:hAnsi="Verdana" w:cs="Lohit Hindi"/>
                <w:color w:val="000000"/>
              </w:rPr>
              <w:fldChar w:fldCharType="separate"/>
            </w:r>
            <w:r w:rsidRPr="006C7288">
              <w:rPr>
                <w:rFonts w:ascii="Verdana" w:eastAsia="Calibri" w:hAnsi="Verdana" w:cs="Lohit Hindi"/>
                <w:color w:val="000000"/>
              </w:rPr>
              <w:t>31164072</w:t>
            </w:r>
            <w:r w:rsidRPr="006C7288">
              <w:rPr>
                <w:rFonts w:ascii="Verdana" w:eastAsia="Calibri" w:hAnsi="Verdana" w:cs="Lohit Hindi"/>
                <w:color w:val="000000"/>
              </w:rPr>
              <w:fldChar w:fldCharType="end"/>
            </w:r>
            <w:bookmarkEnd w:id="4"/>
          </w:p>
          <w:p w14:paraId="20660C81" w14:textId="44EB27C6" w:rsidR="006C7288" w:rsidRPr="006C7288" w:rsidRDefault="006C7288" w:rsidP="006C7288">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Cs/>
                <w:color w:val="000000"/>
              </w:rPr>
            </w:pPr>
            <w:r w:rsidRPr="006C7288">
              <w:rPr>
                <w:rFonts w:ascii="Verdana" w:eastAsia="Calibri" w:hAnsi="Verdana" w:cs="Lohit Hindi"/>
                <w:bCs/>
                <w:color w:val="000000"/>
              </w:rPr>
              <w:t>Zaakomschrijving</w:t>
            </w:r>
            <w:r w:rsidRPr="006C7288">
              <w:rPr>
                <w:rFonts w:ascii="Verdana" w:eastAsia="Calibri" w:hAnsi="Verdana" w:cs="Lohit Hindi"/>
                <w:bCs/>
                <w:color w:val="000000"/>
              </w:rPr>
              <w:tab/>
              <w:t xml:space="preserve">: </w:t>
            </w:r>
            <w:bookmarkStart w:id="5" w:name="bwBijl_F_GG0_uit_NO_CD_2"/>
            <w:r w:rsidRPr="006C7288">
              <w:rPr>
                <w:rFonts w:ascii="Verdana" w:eastAsia="Calibri" w:hAnsi="Verdana" w:cs="Lohit Hindi"/>
                <w:color w:val="000000"/>
              </w:rPr>
              <w:fldChar w:fldCharType="begin"/>
            </w:r>
            <w:r w:rsidRPr="006C7288">
              <w:rPr>
                <w:rFonts w:ascii="Verdana" w:eastAsia="Calibri" w:hAnsi="Verdana" w:cs="Lohit Hindi"/>
                <w:color w:val="000000"/>
              </w:rPr>
              <w:instrText xml:space="preserve"> DOCPROPERTY  ZAAK_ONDERWERP  \* MERGEFORMAT </w:instrText>
            </w:r>
            <w:r w:rsidRPr="006C7288">
              <w:rPr>
                <w:rFonts w:ascii="Verdana" w:eastAsia="Calibri" w:hAnsi="Verdana" w:cs="Lohit Hindi"/>
                <w:color w:val="000000"/>
              </w:rPr>
              <w:fldChar w:fldCharType="separate"/>
            </w:r>
            <w:r w:rsidRPr="006C7288">
              <w:rPr>
                <w:rFonts w:ascii="Verdana" w:eastAsia="Calibri" w:hAnsi="Verdana" w:cs="Lohit Hindi"/>
                <w:bCs/>
                <w:color w:val="000000"/>
              </w:rPr>
              <w:t>ontwerpen</w:t>
            </w:r>
            <w:r w:rsidRPr="006C7288">
              <w:rPr>
                <w:rFonts w:ascii="Verdana" w:eastAsia="Calibri" w:hAnsi="Verdana" w:cs="Lohit Hindi"/>
                <w:color w:val="000000"/>
              </w:rPr>
              <w:t xml:space="preserve"> en uitvoeren van het project Vervanging</w:t>
            </w:r>
            <w:r>
              <w:rPr>
                <w:rFonts w:ascii="Verdana" w:eastAsia="Calibri" w:hAnsi="Verdana" w:cs="Lohit Hindi"/>
                <w:color w:val="000000"/>
              </w:rPr>
              <w:t xml:space="preserve"> </w:t>
            </w:r>
            <w:r w:rsidRPr="006C7288">
              <w:rPr>
                <w:rFonts w:ascii="Verdana" w:eastAsia="Calibri" w:hAnsi="Verdana" w:cs="Lohit Hindi"/>
                <w:color w:val="000000"/>
              </w:rPr>
              <w:t>Gerrit Krolbrug</w:t>
            </w:r>
            <w:r w:rsidRPr="006C7288">
              <w:rPr>
                <w:rFonts w:ascii="Verdana" w:eastAsia="Calibri" w:hAnsi="Verdana" w:cs="Lohit Hindi"/>
                <w:bCs/>
                <w:color w:val="000000"/>
              </w:rPr>
              <w:fldChar w:fldCharType="end"/>
            </w:r>
            <w:bookmarkEnd w:id="5"/>
          </w:p>
          <w:p w14:paraId="05FA8529" w14:textId="64DB5B3E" w:rsidR="006C7288" w:rsidRPr="006C7288" w:rsidRDefault="006C7288" w:rsidP="006C7288">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rPr>
                <w:rFonts w:ascii="Verdana" w:eastAsia="Calibri" w:hAnsi="Verdana" w:cs="Lohit Hindi"/>
                <w:color w:val="000000"/>
              </w:rPr>
            </w:pPr>
            <w:r w:rsidRPr="006C7288">
              <w:rPr>
                <w:rFonts w:ascii="Verdana" w:eastAsia="Calibri" w:hAnsi="Verdana" w:cs="Lohit Hindi"/>
                <w:color w:val="000000"/>
              </w:rPr>
              <w:t>Scoretabel voor gegadigde</w:t>
            </w:r>
            <w:r w:rsidRPr="006C7288">
              <w:rPr>
                <w:rFonts w:ascii="Verdana" w:eastAsia="Calibri" w:hAnsi="Verdana" w:cs="Lohit Hindi"/>
                <w:color w:val="000000"/>
              </w:rPr>
              <w:tab/>
              <w:t>: ………………………………………………………………………………………………</w:t>
            </w:r>
          </w:p>
          <w:p w14:paraId="76D336A1"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rPr>
                <w:rFonts w:ascii="Verdana" w:eastAsia="Calibri" w:hAnsi="Verdana" w:cs="Lohit Hindi"/>
                <w:color w:val="000000"/>
              </w:rPr>
            </w:pPr>
          </w:p>
        </w:tc>
      </w:tr>
      <w:tr w:rsidR="006C7288" w:rsidRPr="006C7288" w14:paraId="4CA2BFCA" w14:textId="77777777" w:rsidTr="006C7288">
        <w:trPr>
          <w:cantSplit/>
        </w:trPr>
        <w:tc>
          <w:tcPr>
            <w:tcW w:w="4459" w:type="dxa"/>
          </w:tcPr>
          <w:p w14:paraId="7EBB622F"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color w:val="000000"/>
              </w:rPr>
            </w:pPr>
          </w:p>
          <w:p w14:paraId="75B29637"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
                <w:color w:val="000000"/>
              </w:rPr>
            </w:pPr>
            <w:r w:rsidRPr="006C7288">
              <w:rPr>
                <w:rFonts w:ascii="Verdana" w:eastAsia="Calibri" w:hAnsi="Verdana" w:cs="Lohit Hindi"/>
                <w:b/>
                <w:color w:val="000000"/>
              </w:rPr>
              <w:t>Selectiecriteria Referentieopdrachten</w:t>
            </w:r>
          </w:p>
          <w:p w14:paraId="5F39A09C" w14:textId="0CC10B4E" w:rsidR="006C7288" w:rsidRPr="006C7288" w:rsidRDefault="006C7288" w:rsidP="006C7288">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Fonts w:ascii="Verdana" w:eastAsia="Calibri" w:hAnsi="Verdana" w:cs="Lohit Hindi"/>
                <w:i/>
                <w:color w:val="000000"/>
              </w:rPr>
            </w:pPr>
          </w:p>
        </w:tc>
        <w:tc>
          <w:tcPr>
            <w:tcW w:w="2105" w:type="dxa"/>
          </w:tcPr>
          <w:p w14:paraId="40D3586A"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r w:rsidRPr="006C7288">
              <w:rPr>
                <w:rFonts w:ascii="Verdana" w:eastAsia="Calibri" w:hAnsi="Verdana" w:cs="Lohit Hindi"/>
                <w:color w:val="000000"/>
              </w:rPr>
              <w:t>Score (te behalen score bij voldoen aan het gestelde criterium)</w:t>
            </w:r>
          </w:p>
        </w:tc>
        <w:tc>
          <w:tcPr>
            <w:tcW w:w="1725" w:type="dxa"/>
          </w:tcPr>
          <w:p w14:paraId="06F3A8E3"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r w:rsidRPr="006C7288">
              <w:rPr>
                <w:rFonts w:ascii="Verdana" w:eastAsia="Calibri" w:hAnsi="Verdana" w:cs="Lohit Hindi"/>
                <w:color w:val="000000"/>
              </w:rPr>
              <w:t>Behaalde score</w:t>
            </w:r>
          </w:p>
        </w:tc>
      </w:tr>
      <w:tr w:rsidR="006C7288" w:rsidRPr="006C7288" w14:paraId="2DCB4AB7" w14:textId="77777777" w:rsidTr="006C7288">
        <w:tc>
          <w:tcPr>
            <w:tcW w:w="4459" w:type="dxa"/>
          </w:tcPr>
          <w:p w14:paraId="1AA4927C"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
                <w:color w:val="000000"/>
              </w:rPr>
            </w:pPr>
            <w:r w:rsidRPr="006C7288">
              <w:rPr>
                <w:rFonts w:ascii="Verdana" w:eastAsia="Calibri" w:hAnsi="Verdana" w:cs="Lohit Hindi"/>
                <w:color w:val="000000"/>
              </w:rPr>
              <w:t>A</w:t>
            </w:r>
            <w:r w:rsidRPr="006C7288">
              <w:rPr>
                <w:rFonts w:ascii="Verdana" w:eastAsia="Calibri" w:hAnsi="Verdana" w:cs="Lohit Hindi"/>
                <w:color w:val="000000"/>
              </w:rPr>
              <w:tab/>
              <w:t xml:space="preserve">De ondernemer heeft in de periode van vijf jaar voorafgaande aan de uiterste datum voor ontvangst van de verzoeken tot deelneming aantoonbaar ervaring opgedaan met het ontwerp en de fabricage van een beweegbaar stalen brugdek voor gemotoriseerd verkeer over een hoofdvaarweg. Het betreffende beweegbare brugdek heeft een vrije overspanning van ten minste 25 meter. </w:t>
            </w:r>
          </w:p>
        </w:tc>
        <w:tc>
          <w:tcPr>
            <w:tcW w:w="2105" w:type="dxa"/>
          </w:tcPr>
          <w:p w14:paraId="36945A51" w14:textId="080833C0" w:rsidR="006C7288" w:rsidRPr="00464C87" w:rsidRDefault="00464C87"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rPr>
                <w:rFonts w:ascii="Verdana" w:eastAsia="Calibri" w:hAnsi="Verdana" w:cs="Lohit Hindi"/>
                <w:b/>
                <w:bCs/>
                <w:i/>
                <w:iCs/>
                <w:color w:val="000000"/>
                <w:sz w:val="16"/>
                <w:szCs w:val="16"/>
              </w:rPr>
            </w:pPr>
            <w:r w:rsidRPr="00464C87">
              <w:rPr>
                <w:rFonts w:ascii="Verdana" w:eastAsia="Calibri" w:hAnsi="Verdana" w:cs="Arial"/>
                <w:color w:val="000000"/>
              </w:rPr>
              <w:t xml:space="preserve">Bij het indienen van 1 referentieopdracht die voldoet aan het criterium: </w:t>
            </w:r>
            <w:r w:rsidRPr="00464C87">
              <w:rPr>
                <w:rFonts w:ascii="Verdana" w:eastAsia="Calibri" w:hAnsi="Verdana" w:cs="Arial"/>
                <w:b/>
                <w:bCs/>
                <w:color w:val="000000"/>
              </w:rPr>
              <w:t>2</w:t>
            </w:r>
            <w:r>
              <w:rPr>
                <w:rFonts w:ascii="Verdana" w:eastAsia="Calibri" w:hAnsi="Verdana" w:cs="Arial"/>
                <w:b/>
                <w:bCs/>
                <w:color w:val="000000"/>
              </w:rPr>
              <w:t>5</w:t>
            </w:r>
            <w:r w:rsidRPr="00464C87">
              <w:rPr>
                <w:rFonts w:ascii="Verdana" w:eastAsia="Calibri" w:hAnsi="Verdana" w:cs="Arial"/>
                <w:b/>
                <w:bCs/>
                <w:color w:val="000000"/>
              </w:rPr>
              <w:t xml:space="preserve"> punten</w:t>
            </w:r>
            <w:r w:rsidRPr="00464C87">
              <w:rPr>
                <w:rStyle w:val="Verborgentekst"/>
                <w:b w:val="0"/>
                <w:bCs/>
                <w:i w:val="0"/>
                <w:iCs/>
                <w:color w:val="000000"/>
              </w:rPr>
              <w:t xml:space="preserve"> </w:t>
            </w:r>
            <w:r w:rsidRPr="00464C87">
              <w:rPr>
                <w:rStyle w:val="Verborgentekst"/>
                <w:b w:val="0"/>
                <w:bCs/>
                <w:i w:val="0"/>
                <w:iCs/>
                <w:color w:val="000000"/>
              </w:rPr>
              <w:t>Bij het indienen van 1 referentieopdracht die voldoet aan het criterium: 20 punten</w:t>
            </w:r>
            <w:r w:rsidRPr="00464C87">
              <w:rPr>
                <w:rFonts w:ascii="Verdana" w:eastAsia="Calibri" w:hAnsi="Verdana" w:cs="Arial"/>
                <w:b/>
                <w:bCs/>
                <w:i/>
                <w:iCs/>
                <w:vanish/>
                <w:color w:val="000000"/>
                <w:sz w:val="16"/>
                <w:szCs w:val="16"/>
              </w:rPr>
              <w:t xml:space="preserve"> </w:t>
            </w:r>
            <w:r w:rsidR="006C7288" w:rsidRPr="00464C87">
              <w:rPr>
                <w:rFonts w:ascii="Verdana" w:eastAsia="Calibri" w:hAnsi="Verdana" w:cs="Arial"/>
                <w:b/>
                <w:bCs/>
                <w:i/>
                <w:iCs/>
                <w:vanish/>
                <w:color w:val="000000"/>
                <w:sz w:val="16"/>
                <w:szCs w:val="16"/>
              </w:rPr>
              <w:t>Bij het indienen van 1 referentieopdracht die voldoet aan het criterium: 20 punten</w:t>
            </w:r>
          </w:p>
        </w:tc>
        <w:tc>
          <w:tcPr>
            <w:tcW w:w="1725" w:type="dxa"/>
          </w:tcPr>
          <w:p w14:paraId="7459A2E6"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p>
        </w:tc>
      </w:tr>
      <w:tr w:rsidR="006C7288" w:rsidRPr="006C7288" w14:paraId="382C01B4" w14:textId="77777777" w:rsidTr="006C7288">
        <w:tc>
          <w:tcPr>
            <w:tcW w:w="4459" w:type="dxa"/>
          </w:tcPr>
          <w:p w14:paraId="6AFE1D61"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color w:val="000000"/>
              </w:rPr>
            </w:pPr>
            <w:r w:rsidRPr="006C7288">
              <w:rPr>
                <w:rFonts w:ascii="Verdana" w:eastAsia="Calibri" w:hAnsi="Verdana" w:cs="Lohit Hindi"/>
                <w:color w:val="000000"/>
              </w:rPr>
              <w:t>B</w:t>
            </w:r>
            <w:r w:rsidRPr="006C7288">
              <w:rPr>
                <w:rFonts w:ascii="Verdana" w:eastAsia="Calibri" w:hAnsi="Verdana" w:cs="Lohit Hindi"/>
                <w:color w:val="000000"/>
              </w:rPr>
              <w:tab/>
              <w:t>De ondernemer heeft in de periode van vijf jaar voorafgaande aan de uiterste datum voor ontvangst van de verzoeken tot deelneming aantoonbaar ervaring opgedaan met het vormgeven van een beweegbare brug op basis van een Esthetisch programma van Eisen of een Beeldkwaliteitsplan, waarbij op de vormgeving van de brug een positief advies is verkregen van een welstandscommissie of een andere commissie belast met de beoordeling van de ruimtelijke kwaliteit in het kader van de aanvraag van een omgevingsvergunning.</w:t>
            </w:r>
          </w:p>
        </w:tc>
        <w:tc>
          <w:tcPr>
            <w:tcW w:w="2105" w:type="dxa"/>
          </w:tcPr>
          <w:p w14:paraId="31B9F658" w14:textId="0D1081C4" w:rsidR="006C7288" w:rsidRPr="006C7288" w:rsidRDefault="00464C87"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rPr>
                <w:rFonts w:ascii="Verdana" w:eastAsia="Calibri" w:hAnsi="Verdana" w:cs="Lohit Hindi"/>
                <w:b/>
                <w:color w:val="000000"/>
                <w:sz w:val="16"/>
                <w:szCs w:val="16"/>
              </w:rPr>
            </w:pPr>
            <w:bookmarkStart w:id="6" w:name="bwBijl_F_GG0_uit_NO_CD_Vulin14"/>
            <w:r w:rsidRPr="00464C87">
              <w:rPr>
                <w:rFonts w:ascii="Verdana" w:eastAsia="Calibri" w:hAnsi="Verdana" w:cs="Arial"/>
                <w:color w:val="000000"/>
              </w:rPr>
              <w:t xml:space="preserve">Bij het indienen van 1 referentieopdracht die voldoet aan het criterium: </w:t>
            </w:r>
            <w:r w:rsidRPr="00464C87">
              <w:rPr>
                <w:rFonts w:ascii="Verdana" w:eastAsia="Calibri" w:hAnsi="Verdana" w:cs="Arial"/>
                <w:b/>
                <w:bCs/>
                <w:color w:val="000000"/>
              </w:rPr>
              <w:t>2</w:t>
            </w:r>
            <w:r>
              <w:rPr>
                <w:rFonts w:ascii="Verdana" w:eastAsia="Calibri" w:hAnsi="Verdana" w:cs="Arial"/>
                <w:b/>
                <w:bCs/>
                <w:color w:val="000000"/>
              </w:rPr>
              <w:t>5</w:t>
            </w:r>
            <w:r w:rsidRPr="00464C87">
              <w:rPr>
                <w:rFonts w:ascii="Verdana" w:eastAsia="Calibri" w:hAnsi="Verdana" w:cs="Arial"/>
                <w:b/>
                <w:bCs/>
                <w:color w:val="000000"/>
              </w:rPr>
              <w:t xml:space="preserve"> punten</w:t>
            </w:r>
            <w:r w:rsidRPr="006C7288">
              <w:rPr>
                <w:rFonts w:ascii="Verdana" w:eastAsia="Calibri" w:hAnsi="Verdana" w:cs="Arial"/>
                <w:b/>
                <w:i/>
                <w:vanish/>
                <w:color w:val="000000"/>
                <w:sz w:val="16"/>
                <w:szCs w:val="16"/>
              </w:rPr>
              <w:t xml:space="preserve"> </w:t>
            </w:r>
            <w:r w:rsidR="006C7288" w:rsidRPr="006C7288">
              <w:rPr>
                <w:rFonts w:ascii="Verdana" w:eastAsia="Calibri" w:hAnsi="Verdana" w:cs="Arial"/>
                <w:b/>
                <w:i/>
                <w:vanish/>
                <w:color w:val="000000"/>
                <w:sz w:val="16"/>
                <w:szCs w:val="16"/>
              </w:rPr>
              <w:t xml:space="preserve">Bij het indienen van 1 referentieopdracht die voldoet aan het criterium: </w:t>
            </w:r>
            <w:r w:rsidR="006C7288" w:rsidRPr="006C7288">
              <w:rPr>
                <w:rFonts w:ascii="Verdana" w:eastAsia="Calibri" w:hAnsi="Verdana" w:cs="Arial"/>
                <w:b/>
                <w:bCs/>
                <w:i/>
                <w:vanish/>
                <w:color w:val="000000"/>
                <w:sz w:val="16"/>
                <w:szCs w:val="16"/>
              </w:rPr>
              <w:t>20 punten</w:t>
            </w:r>
            <w:bookmarkEnd w:id="6"/>
          </w:p>
          <w:p w14:paraId="579163C5" w14:textId="13AA172E" w:rsidR="006C7288" w:rsidRPr="006C7288" w:rsidRDefault="006C7288" w:rsidP="006C728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
                <w:i/>
                <w:color w:val="000000"/>
                <w:sz w:val="16"/>
                <w:szCs w:val="16"/>
              </w:rPr>
            </w:pPr>
          </w:p>
        </w:tc>
        <w:tc>
          <w:tcPr>
            <w:tcW w:w="1725" w:type="dxa"/>
          </w:tcPr>
          <w:p w14:paraId="7FAD5893"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p>
        </w:tc>
      </w:tr>
      <w:tr w:rsidR="006C7288" w:rsidRPr="006C7288" w14:paraId="5AB8A41F" w14:textId="77777777" w:rsidTr="006C7288">
        <w:tc>
          <w:tcPr>
            <w:tcW w:w="4459" w:type="dxa"/>
          </w:tcPr>
          <w:p w14:paraId="0B4A2B70"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color w:val="000000"/>
              </w:rPr>
            </w:pPr>
            <w:r w:rsidRPr="006C7288">
              <w:rPr>
                <w:rFonts w:ascii="Verdana" w:eastAsia="Calibri" w:hAnsi="Verdana" w:cs="Lohit Hindi"/>
                <w:color w:val="000000"/>
              </w:rPr>
              <w:t>C   De ondernemer heeft in de periode van vijf jaar voorafgaande aan de uiterste datum voor ontvangst van de verzoeken tot deelneming aantoonbaar ervaring opgedaan met het ontwerpen en realiseren van een bouwwerk in een binnenstedelijke omgeving, waarbij de ondernemer was belast met het omgevingsmanagement en de afstemming met de omgeving (bevoegd gezag, omwonenden, gebruikers).</w:t>
            </w:r>
          </w:p>
        </w:tc>
        <w:tc>
          <w:tcPr>
            <w:tcW w:w="2105" w:type="dxa"/>
          </w:tcPr>
          <w:p w14:paraId="37712162" w14:textId="6A69FEF0" w:rsidR="006C7288" w:rsidRPr="006C7288" w:rsidRDefault="00464C87"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rPr>
                <w:rFonts w:ascii="Verdana" w:eastAsia="Calibri" w:hAnsi="Verdana" w:cs="Lohit Hindi"/>
                <w:color w:val="000000"/>
                <w:highlight w:val="yellow"/>
              </w:rPr>
            </w:pPr>
            <w:bookmarkStart w:id="7" w:name="bwBijl_F_GG0_uit_NO_CD_Vulin16"/>
            <w:r w:rsidRPr="00464C87">
              <w:rPr>
                <w:rFonts w:ascii="Verdana" w:eastAsia="Calibri" w:hAnsi="Verdana" w:cs="Arial"/>
                <w:color w:val="000000"/>
              </w:rPr>
              <w:t xml:space="preserve">Bij het indienen van 1 referentieopdracht die voldoet aan het criterium: </w:t>
            </w:r>
            <w:r w:rsidRPr="00464C87">
              <w:rPr>
                <w:rFonts w:ascii="Verdana" w:eastAsia="Calibri" w:hAnsi="Verdana" w:cs="Arial"/>
                <w:b/>
                <w:bCs/>
                <w:color w:val="000000"/>
              </w:rPr>
              <w:t>2</w:t>
            </w:r>
            <w:r>
              <w:rPr>
                <w:rFonts w:ascii="Verdana" w:eastAsia="Calibri" w:hAnsi="Verdana" w:cs="Arial"/>
                <w:b/>
                <w:bCs/>
                <w:color w:val="000000"/>
              </w:rPr>
              <w:t>5</w:t>
            </w:r>
            <w:r w:rsidRPr="00464C87">
              <w:rPr>
                <w:rFonts w:ascii="Verdana" w:eastAsia="Calibri" w:hAnsi="Verdana" w:cs="Arial"/>
                <w:b/>
                <w:bCs/>
                <w:color w:val="000000"/>
              </w:rPr>
              <w:t xml:space="preserve"> punten</w:t>
            </w:r>
            <w:r w:rsidRPr="006C7288">
              <w:rPr>
                <w:rFonts w:ascii="Verdana" w:eastAsia="Calibri" w:hAnsi="Verdana" w:cs="Arial"/>
                <w:b/>
                <w:i/>
                <w:vanish/>
                <w:color w:val="000000"/>
                <w:sz w:val="16"/>
                <w:szCs w:val="16"/>
              </w:rPr>
              <w:t xml:space="preserve"> </w:t>
            </w:r>
            <w:r w:rsidR="006C7288" w:rsidRPr="006C7288">
              <w:rPr>
                <w:rFonts w:ascii="Verdana" w:eastAsia="Calibri" w:hAnsi="Verdana" w:cs="Arial"/>
                <w:b/>
                <w:i/>
                <w:vanish/>
                <w:color w:val="000000"/>
                <w:sz w:val="16"/>
                <w:szCs w:val="16"/>
              </w:rPr>
              <w:t xml:space="preserve">Bij het indienen van 1 referentieopdracht die voldoet aan het criterium: </w:t>
            </w:r>
            <w:r w:rsidR="006C7288" w:rsidRPr="006C7288">
              <w:rPr>
                <w:rFonts w:ascii="Verdana" w:eastAsia="Calibri" w:hAnsi="Verdana" w:cs="Arial"/>
                <w:b/>
                <w:bCs/>
                <w:i/>
                <w:vanish/>
                <w:color w:val="000000"/>
                <w:sz w:val="16"/>
                <w:szCs w:val="16"/>
              </w:rPr>
              <w:t>20 punten</w:t>
            </w:r>
            <w:bookmarkEnd w:id="7"/>
          </w:p>
          <w:p w14:paraId="35F79440" w14:textId="77777777" w:rsidR="006C7288" w:rsidRPr="006C7288" w:rsidRDefault="006C7288" w:rsidP="006C728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b/>
                <w:i/>
                <w:color w:val="000000"/>
                <w:sz w:val="16"/>
                <w:szCs w:val="16"/>
              </w:rPr>
            </w:pPr>
          </w:p>
        </w:tc>
        <w:tc>
          <w:tcPr>
            <w:tcW w:w="1725" w:type="dxa"/>
          </w:tcPr>
          <w:p w14:paraId="75FF359C"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p>
        </w:tc>
      </w:tr>
      <w:tr w:rsidR="006C7288" w:rsidRPr="006C7288" w14:paraId="5A09DFD0" w14:textId="77777777" w:rsidTr="006C7288">
        <w:tc>
          <w:tcPr>
            <w:tcW w:w="4459" w:type="dxa"/>
          </w:tcPr>
          <w:p w14:paraId="787D1C3D" w14:textId="77777777" w:rsidR="006C7288" w:rsidRPr="006C7288" w:rsidRDefault="006C7288" w:rsidP="006C728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Lohit Hindi"/>
                <w:color w:val="000000"/>
              </w:rPr>
            </w:pPr>
            <w:r w:rsidRPr="006C7288">
              <w:rPr>
                <w:rFonts w:ascii="Verdana" w:eastAsia="Calibri" w:hAnsi="Verdana" w:cs="Lohit Hindi"/>
                <w:color w:val="000000"/>
              </w:rPr>
              <w:t>D</w:t>
            </w:r>
            <w:r w:rsidRPr="006C7288">
              <w:rPr>
                <w:rFonts w:ascii="Verdana" w:eastAsia="Calibri" w:hAnsi="Verdana" w:cs="Lohit Hindi"/>
                <w:color w:val="000000"/>
              </w:rPr>
              <w:tab/>
              <w:t xml:space="preserve">De ondernemer heeft in de periode van vijf jaar voorafgaande aan de uiterste datum voor ontvangst van de verzoeken tot deelneming aantoonbaar ervaring opgedaan met het realiseren van een civiel werk in of over een hoofdvaarweg, waarbij het scheepvaartverkeer doorgang moest vinden tijdens de realisatiewerkzaamheden, waarbij de ondernemer werkzaamheden </w:t>
            </w:r>
            <w:r w:rsidRPr="006C7288">
              <w:rPr>
                <w:rFonts w:ascii="Verdana" w:eastAsia="Calibri" w:hAnsi="Verdana" w:cs="Lohit Hindi"/>
                <w:color w:val="000000"/>
              </w:rPr>
              <w:lastRenderedPageBreak/>
              <w:t>m.b.t. scheepvaartverkeersmanagement moest verrichten waardoor veiligheid en minimale verkeershinder was geborgd</w:t>
            </w:r>
          </w:p>
        </w:tc>
        <w:tc>
          <w:tcPr>
            <w:tcW w:w="2105" w:type="dxa"/>
          </w:tcPr>
          <w:p w14:paraId="72B14E56" w14:textId="2394595C" w:rsidR="006C7288" w:rsidRPr="006C7288" w:rsidRDefault="00464C87"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rPr>
                <w:rFonts w:ascii="Verdana" w:eastAsia="Calibri" w:hAnsi="Verdana" w:cs="Lohit Hindi"/>
                <w:color w:val="000000"/>
              </w:rPr>
            </w:pPr>
            <w:r w:rsidRPr="00464C87">
              <w:rPr>
                <w:rFonts w:ascii="Verdana" w:eastAsia="Calibri" w:hAnsi="Verdana" w:cs="Arial"/>
                <w:color w:val="000000"/>
              </w:rPr>
              <w:lastRenderedPageBreak/>
              <w:t xml:space="preserve">Bij het indienen van 1 referentieopdracht die voldoet aan het criterium: </w:t>
            </w:r>
            <w:r w:rsidRPr="00464C87">
              <w:rPr>
                <w:rFonts w:ascii="Verdana" w:eastAsia="Calibri" w:hAnsi="Verdana" w:cs="Arial"/>
                <w:b/>
                <w:bCs/>
                <w:color w:val="000000"/>
              </w:rPr>
              <w:t>2</w:t>
            </w:r>
            <w:r>
              <w:rPr>
                <w:rFonts w:ascii="Verdana" w:eastAsia="Calibri" w:hAnsi="Verdana" w:cs="Arial"/>
                <w:b/>
                <w:bCs/>
                <w:color w:val="000000"/>
              </w:rPr>
              <w:t>5</w:t>
            </w:r>
            <w:r w:rsidRPr="00464C87">
              <w:rPr>
                <w:rFonts w:ascii="Verdana" w:eastAsia="Calibri" w:hAnsi="Verdana" w:cs="Arial"/>
                <w:b/>
                <w:bCs/>
                <w:color w:val="000000"/>
              </w:rPr>
              <w:t xml:space="preserve"> punten</w:t>
            </w:r>
            <w:r w:rsidRPr="006C7288">
              <w:rPr>
                <w:rFonts w:ascii="Verdana" w:eastAsia="Calibri" w:hAnsi="Verdana" w:cs="Arial"/>
                <w:b/>
                <w:i/>
                <w:vanish/>
                <w:color w:val="000000"/>
                <w:sz w:val="16"/>
                <w:szCs w:val="16"/>
              </w:rPr>
              <w:t xml:space="preserve"> </w:t>
            </w:r>
            <w:r w:rsidR="006C7288" w:rsidRPr="006C7288">
              <w:rPr>
                <w:rFonts w:ascii="Verdana" w:eastAsia="Calibri" w:hAnsi="Verdana" w:cs="Arial"/>
                <w:b/>
                <w:i/>
                <w:vanish/>
                <w:color w:val="000000"/>
                <w:sz w:val="16"/>
                <w:szCs w:val="16"/>
              </w:rPr>
              <w:t xml:space="preserve">Bij het indienen van 1 referentieopdracht die voldoet aan het criterium: </w:t>
            </w:r>
            <w:r w:rsidR="006C7288" w:rsidRPr="006C7288">
              <w:rPr>
                <w:rFonts w:ascii="Verdana" w:eastAsia="Calibri" w:hAnsi="Verdana" w:cs="Arial"/>
                <w:b/>
                <w:bCs/>
                <w:i/>
                <w:vanish/>
                <w:color w:val="000000"/>
                <w:sz w:val="16"/>
                <w:szCs w:val="16"/>
              </w:rPr>
              <w:t>20 punten</w:t>
            </w:r>
          </w:p>
          <w:p w14:paraId="171734F4" w14:textId="77777777" w:rsidR="006C7288" w:rsidRPr="006C7288" w:rsidRDefault="006C7288" w:rsidP="006C728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rPr>
                <w:rFonts w:ascii="Verdana" w:eastAsia="Calibri" w:hAnsi="Verdana" w:cs="Arial"/>
                <w:color w:val="000000"/>
                <w:sz w:val="16"/>
                <w:szCs w:val="16"/>
              </w:rPr>
            </w:pPr>
          </w:p>
        </w:tc>
        <w:tc>
          <w:tcPr>
            <w:tcW w:w="1725" w:type="dxa"/>
          </w:tcPr>
          <w:p w14:paraId="705723EB"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p>
        </w:tc>
      </w:tr>
      <w:tr w:rsidR="006C7288" w:rsidRPr="006C7288" w14:paraId="72201E6C" w14:textId="77777777" w:rsidTr="006C7288">
        <w:trPr>
          <w:trHeight w:val="493"/>
        </w:trPr>
        <w:tc>
          <w:tcPr>
            <w:tcW w:w="6564" w:type="dxa"/>
            <w:gridSpan w:val="2"/>
          </w:tcPr>
          <w:p w14:paraId="47DC08B3" w14:textId="77777777" w:rsidR="006C7288" w:rsidRPr="006C7288" w:rsidRDefault="006C7288" w:rsidP="006C728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jc w:val="right"/>
              <w:rPr>
                <w:rFonts w:ascii="Verdana" w:eastAsia="Calibri" w:hAnsi="Verdana" w:cs="Lohit Hindi"/>
                <w:color w:val="000000"/>
              </w:rPr>
            </w:pPr>
            <w:r w:rsidRPr="006C7288">
              <w:rPr>
                <w:rFonts w:ascii="Verdana" w:eastAsia="Calibri" w:hAnsi="Verdana" w:cs="Lohit Hindi"/>
                <w:b/>
                <w:color w:val="000000"/>
              </w:rPr>
              <w:t>Score Referentieopdrachten: (som van de scores)</w:t>
            </w:r>
          </w:p>
          <w:p w14:paraId="5F46A892" w14:textId="77777777" w:rsidR="006C7288" w:rsidRPr="006C7288" w:rsidRDefault="006C7288" w:rsidP="006C728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294" w:hanging="294"/>
              <w:jc w:val="right"/>
              <w:rPr>
                <w:rFonts w:ascii="Verdana" w:eastAsia="Calibri" w:hAnsi="Verdana" w:cs="Lohit Hindi"/>
                <w:color w:val="000000"/>
              </w:rPr>
            </w:pPr>
          </w:p>
        </w:tc>
        <w:tc>
          <w:tcPr>
            <w:tcW w:w="1725" w:type="dxa"/>
          </w:tcPr>
          <w:p w14:paraId="34BDD84F"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jc w:val="center"/>
              <w:rPr>
                <w:rFonts w:ascii="Verdana" w:eastAsia="Calibri" w:hAnsi="Verdana" w:cs="Lohit Hindi"/>
                <w:color w:val="000000"/>
              </w:rPr>
            </w:pPr>
          </w:p>
        </w:tc>
      </w:tr>
    </w:tbl>
    <w:p w14:paraId="553BF943" w14:textId="77777777" w:rsidR="006C7288" w:rsidRPr="006C7288" w:rsidRDefault="006C7288" w:rsidP="006C728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tLeast"/>
        <w:ind w:left="840" w:hanging="840"/>
        <w:rPr>
          <w:rFonts w:ascii="Verdana" w:eastAsia="Calibri" w:hAnsi="Verdana" w:cs="Arial"/>
          <w:b/>
          <w:i/>
          <w:vanish/>
          <w:color w:val="3366FF"/>
          <w:sz w:val="16"/>
          <w:szCs w:val="16"/>
        </w:rPr>
      </w:pPr>
      <w:bookmarkStart w:id="8" w:name="bwBijl_F_GG0_uit_NO_CD_HT_7"/>
      <w:bookmarkEnd w:id="3"/>
    </w:p>
    <w:bookmarkEnd w:id="8"/>
    <w:p w14:paraId="0D4A9522" w14:textId="77777777" w:rsidR="003F5EB0" w:rsidRPr="003F5EB0" w:rsidRDefault="003F5EB0" w:rsidP="006C7288">
      <w:pPr>
        <w:ind w:left="-1417"/>
      </w:pPr>
    </w:p>
    <w:sectPr w:rsidR="003F5EB0" w:rsidRPr="003F5EB0" w:rsidSect="006C728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FFA94" w14:textId="77777777" w:rsidR="006C7288" w:rsidRDefault="006C7288" w:rsidP="0088501B">
      <w:r>
        <w:separator/>
      </w:r>
    </w:p>
  </w:endnote>
  <w:endnote w:type="continuationSeparator" w:id="0">
    <w:p w14:paraId="7FDD6BC9" w14:textId="77777777" w:rsidR="006C7288" w:rsidRDefault="006C728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E4585"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FFF36"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E20A"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2616" w14:textId="77777777" w:rsidR="006C7288" w:rsidRDefault="006C7288" w:rsidP="0088501B">
      <w:r>
        <w:separator/>
      </w:r>
    </w:p>
  </w:footnote>
  <w:footnote w:type="continuationSeparator" w:id="0">
    <w:p w14:paraId="419F88CA" w14:textId="77777777" w:rsidR="006C7288" w:rsidRDefault="006C7288"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E0AA"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BC23A" w14:textId="669E911D" w:rsidR="008719FB" w:rsidRDefault="008719FB" w:rsidP="008719FB">
    <w:pPr>
      <w:pStyle w:val="Huisstijl-KopregelRapport"/>
      <w:ind w:left="1134"/>
      <w:rPr>
        <w:rStyle w:val="Huisstijl-Rapportkoptekst"/>
      </w:rPr>
    </w:pPr>
    <w:r>
      <w:t xml:space="preserve">Aanbestedingsleidraad </w:t>
    </w:r>
    <w:r>
      <w:rPr>
        <w:rStyle w:val="Huisstijl-Rapportkoptekst"/>
      </w:rPr>
      <w:t xml:space="preserve">| Zaaknummer: </w:t>
    </w:r>
    <w:fldSimple w:instr="DOCPROPERTY  PS_REFERENCE  \* MERGEFORMAT">
      <w:r>
        <w:t>31164072</w:t>
      </w:r>
    </w:fldSimple>
    <w:r>
      <w:t xml:space="preserve"> </w:t>
    </w:r>
    <w:r>
      <w:rPr>
        <w:rStyle w:val="Huisstijl-Rapportkoptekst"/>
      </w:rPr>
      <w:t xml:space="preserve">| </w:t>
    </w:r>
    <w:fldSimple w:instr="DOCPROPERTY  VERSIEDATUM  \* MERGEFORMAT">
      <w:r>
        <w:t>12-09-2025</w:t>
      </w:r>
    </w:fldSimple>
  </w:p>
  <w:p w14:paraId="2C506F1F"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AC54"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050C84"/>
    <w:multiLevelType w:val="multilevel"/>
    <w:tmpl w:val="06962652"/>
    <w:numStyleLink w:val="Lijststijl"/>
  </w:abstractNum>
  <w:num w:numId="1" w16cid:durableId="1966547423">
    <w:abstractNumId w:val="9"/>
  </w:num>
  <w:num w:numId="2" w16cid:durableId="1575123858">
    <w:abstractNumId w:val="11"/>
  </w:num>
  <w:num w:numId="3" w16cid:durableId="187570896">
    <w:abstractNumId w:val="30"/>
  </w:num>
  <w:num w:numId="4" w16cid:durableId="2126580222">
    <w:abstractNumId w:val="10"/>
  </w:num>
  <w:num w:numId="5" w16cid:durableId="348486946">
    <w:abstractNumId w:val="16"/>
  </w:num>
  <w:num w:numId="6" w16cid:durableId="1058675402">
    <w:abstractNumId w:val="19"/>
  </w:num>
  <w:num w:numId="7" w16cid:durableId="1905220403">
    <w:abstractNumId w:val="2"/>
  </w:num>
  <w:num w:numId="8" w16cid:durableId="819879677">
    <w:abstractNumId w:val="1"/>
  </w:num>
  <w:num w:numId="9" w16cid:durableId="444618323">
    <w:abstractNumId w:val="0"/>
  </w:num>
  <w:num w:numId="10" w16cid:durableId="174350891">
    <w:abstractNumId w:val="7"/>
  </w:num>
  <w:num w:numId="11" w16cid:durableId="153110343">
    <w:abstractNumId w:val="5"/>
  </w:num>
  <w:num w:numId="12" w16cid:durableId="1104837119">
    <w:abstractNumId w:val="5"/>
  </w:num>
  <w:num w:numId="13" w16cid:durableId="1442606478">
    <w:abstractNumId w:val="31"/>
  </w:num>
  <w:num w:numId="14" w16cid:durableId="2090148244">
    <w:abstractNumId w:val="3"/>
  </w:num>
  <w:num w:numId="15" w16cid:durableId="1648242932">
    <w:abstractNumId w:val="17"/>
  </w:num>
  <w:num w:numId="16" w16cid:durableId="17201689">
    <w:abstractNumId w:val="23"/>
  </w:num>
  <w:num w:numId="17" w16cid:durableId="1148132051">
    <w:abstractNumId w:val="8"/>
  </w:num>
  <w:num w:numId="18" w16cid:durableId="2133789520">
    <w:abstractNumId w:val="20"/>
  </w:num>
  <w:num w:numId="19" w16cid:durableId="618072301">
    <w:abstractNumId w:val="33"/>
  </w:num>
  <w:num w:numId="20" w16cid:durableId="852494367">
    <w:abstractNumId w:val="12"/>
  </w:num>
  <w:num w:numId="21" w16cid:durableId="1249922213">
    <w:abstractNumId w:val="22"/>
  </w:num>
  <w:num w:numId="22" w16cid:durableId="1493250903">
    <w:abstractNumId w:val="25"/>
  </w:num>
  <w:num w:numId="23" w16cid:durableId="1507792157">
    <w:abstractNumId w:val="18"/>
  </w:num>
  <w:num w:numId="24" w16cid:durableId="536236360">
    <w:abstractNumId w:val="27"/>
  </w:num>
  <w:num w:numId="25" w16cid:durableId="4988095">
    <w:abstractNumId w:val="26"/>
  </w:num>
  <w:num w:numId="26" w16cid:durableId="68892096">
    <w:abstractNumId w:val="6"/>
  </w:num>
  <w:num w:numId="27" w16cid:durableId="165219177">
    <w:abstractNumId w:val="15"/>
  </w:num>
  <w:num w:numId="28" w16cid:durableId="1740328397">
    <w:abstractNumId w:val="21"/>
  </w:num>
  <w:num w:numId="29" w16cid:durableId="1436905031">
    <w:abstractNumId w:val="4"/>
  </w:num>
  <w:num w:numId="30" w16cid:durableId="1979532234">
    <w:abstractNumId w:val="13"/>
  </w:num>
  <w:num w:numId="31" w16cid:durableId="1606839916">
    <w:abstractNumId w:val="24"/>
  </w:num>
  <w:num w:numId="32" w16cid:durableId="1409036634">
    <w:abstractNumId w:val="32"/>
  </w:num>
  <w:num w:numId="33" w16cid:durableId="1394507311">
    <w:abstractNumId w:val="28"/>
  </w:num>
  <w:num w:numId="34" w16cid:durableId="535968732">
    <w:abstractNumId w:val="14"/>
  </w:num>
  <w:num w:numId="35" w16cid:durableId="6220068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288"/>
    <w:rsid w:val="00043163"/>
    <w:rsid w:val="00056D70"/>
    <w:rsid w:val="000B3F94"/>
    <w:rsid w:val="000B62F5"/>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64C87"/>
    <w:rsid w:val="004B0EA1"/>
    <w:rsid w:val="004D766D"/>
    <w:rsid w:val="005A4FBE"/>
    <w:rsid w:val="005D2CF1"/>
    <w:rsid w:val="005E046F"/>
    <w:rsid w:val="006006F5"/>
    <w:rsid w:val="00650A9B"/>
    <w:rsid w:val="006C7288"/>
    <w:rsid w:val="006D2E66"/>
    <w:rsid w:val="006F42D7"/>
    <w:rsid w:val="007435A7"/>
    <w:rsid w:val="007F4AEA"/>
    <w:rsid w:val="008719FB"/>
    <w:rsid w:val="008827DC"/>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DB1EF2"/>
    <w:rsid w:val="00DF03F1"/>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6C643"/>
  <w15:chartTrackingRefBased/>
  <w15:docId w15:val="{C0279B29-DAC3-4AD0-B883-581210F8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C728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C728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C728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C728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C728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C728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C728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C7288"/>
    <w:rPr>
      <w:rFonts w:eastAsiaTheme="majorEastAsia" w:cstheme="majorBidi"/>
      <w:color w:val="272727" w:themeColor="text1" w:themeTint="D8"/>
    </w:rPr>
  </w:style>
  <w:style w:type="paragraph" w:customStyle="1" w:styleId="Huisstijl-KopregelRapport">
    <w:name w:val="Huisstijl - Kopregel Rapport"/>
    <w:basedOn w:val="Standaard"/>
    <w:uiPriority w:val="16"/>
    <w:rsid w:val="008719FB"/>
    <w:pPr>
      <w:spacing w:line="240" w:lineRule="atLeast"/>
    </w:pPr>
    <w:rPr>
      <w:rFonts w:ascii="Verdana" w:hAnsi="Verdana" w:cs="Lohit Hindi"/>
      <w:sz w:val="13"/>
      <w:lang w:val="en-US"/>
    </w:rPr>
  </w:style>
  <w:style w:type="character" w:customStyle="1" w:styleId="Huisstijl-Rapportkoptekst">
    <w:name w:val="Huisstijl - Rapport koptekst"/>
    <w:basedOn w:val="Standaardalinea-lettertype"/>
    <w:uiPriority w:val="1"/>
    <w:rsid w:val="008719FB"/>
    <w:rPr>
      <w:rFonts w:ascii="Verdana" w:hAnsi="Verdana" w:hint="default"/>
      <w:sz w:val="13"/>
    </w:rPr>
  </w:style>
  <w:style w:type="character" w:customStyle="1" w:styleId="Verborgentekst">
    <w:name w:val="Verborgen tekst"/>
    <w:qFormat/>
    <w:rsid w:val="00464C87"/>
    <w:rPr>
      <w:rFonts w:ascii="Verdana" w:hAnsi="Verdana" w:cs="Arial"/>
      <w:b/>
      <w:i/>
      <w:vanish/>
      <w:color w:val="3366FF"/>
      <w:sz w:val="16"/>
      <w:szCs w:val="16"/>
    </w:rPr>
  </w:style>
  <w:style w:type="paragraph" w:styleId="Inhopg2">
    <w:name w:val="toc 2"/>
    <w:basedOn w:val="Standaard"/>
    <w:next w:val="Standaard"/>
    <w:autoRedefine/>
    <w:uiPriority w:val="39"/>
    <w:semiHidden/>
    <w:unhideWhenUsed/>
    <w:rsid w:val="00464C87"/>
    <w:pPr>
      <w:spacing w:after="100"/>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3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TotalTime>
  <Pages>2</Pages>
  <Words>454</Words>
  <Characters>2498</Characters>
  <Application>Microsoft Office Word</Application>
  <DocSecurity>0</DocSecurity>
  <Lines>20</Lines>
  <Paragraphs>5</Paragraphs>
  <ScaleCrop>false</ScaleCrop>
  <Company>Rijkswaterstaat</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Klaas (RWS PPO)</dc:creator>
  <cp:keywords/>
  <dc:description/>
  <cp:lastModifiedBy>Bartels, Klaas (RWS PPO)</cp:lastModifiedBy>
  <cp:revision>3</cp:revision>
  <dcterms:created xsi:type="dcterms:W3CDTF">2025-09-18T11:07:00Z</dcterms:created>
  <dcterms:modified xsi:type="dcterms:W3CDTF">2025-09-18T12:12:00Z</dcterms:modified>
</cp:coreProperties>
</file>